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0EFEB" w14:textId="77777777" w:rsidR="009B092F" w:rsidRDefault="00000000">
      <w:pPr>
        <w:pStyle w:val="Title"/>
      </w:pPr>
      <w:r>
        <w:t>Year 9 Lesson 3: Problem Evaluation Worksheet</w:t>
      </w:r>
    </w:p>
    <w:p w14:paraId="6290DFCA" w14:textId="77777777" w:rsidR="009B092F" w:rsidRDefault="00000000">
      <w:r>
        <w:t>Group Members: _________________________</w:t>
      </w:r>
      <w:r>
        <w:br/>
      </w:r>
    </w:p>
    <w:p w14:paraId="6AE624EB" w14:textId="77777777" w:rsidR="009B092F" w:rsidRDefault="00000000">
      <w:pPr>
        <w:pStyle w:val="Heading2"/>
      </w:pPr>
      <w:r>
        <w:t>Your Top 3 Problems:</w:t>
      </w:r>
    </w:p>
    <w:p w14:paraId="1A2331BA" w14:textId="77777777" w:rsidR="009B092F" w:rsidRDefault="00000000">
      <w:r>
        <w:t>1. _________________________________________________</w:t>
      </w:r>
    </w:p>
    <w:p w14:paraId="533764D7" w14:textId="77777777" w:rsidR="009B092F" w:rsidRDefault="00000000">
      <w:r>
        <w:t>2. _________________________________________________</w:t>
      </w:r>
    </w:p>
    <w:p w14:paraId="0F2475C2" w14:textId="77777777" w:rsidR="009B092F" w:rsidRDefault="00000000">
      <w:r>
        <w:t>3. _________________________________________________</w:t>
      </w:r>
      <w:r>
        <w:br/>
      </w:r>
    </w:p>
    <w:p w14:paraId="04C64B4D" w14:textId="77777777" w:rsidR="009B092F" w:rsidRDefault="00000000">
      <w:pPr>
        <w:pStyle w:val="Heading2"/>
      </w:pPr>
      <w:r>
        <w:t>Detailed Evaluation:</w:t>
      </w:r>
    </w:p>
    <w:p w14:paraId="464388D0" w14:textId="77777777" w:rsidR="009B092F" w:rsidRDefault="00000000">
      <w:pPr>
        <w:pStyle w:val="Heading3"/>
      </w:pPr>
      <w:r>
        <w:t>Problem 1:</w:t>
      </w:r>
    </w:p>
    <w:p w14:paraId="27E4641D" w14:textId="77777777" w:rsidR="009B092F" w:rsidRDefault="00000000">
      <w:r>
        <w:t>Is AI appropriate for this problem?  ☐ Yes  ☐ No  ☐ Maybe</w:t>
      </w:r>
    </w:p>
    <w:p w14:paraId="7FE16A1F" w14:textId="77777777" w:rsidR="009B092F" w:rsidRDefault="00000000">
      <w:r>
        <w:t>Why or why not?</w:t>
      </w:r>
      <w:r>
        <w:br/>
        <w:t>______________________________________________________________________</w:t>
      </w:r>
      <w:r>
        <w:br/>
      </w:r>
    </w:p>
    <w:p w14:paraId="05B1334E" w14:textId="77777777" w:rsidR="009B092F" w:rsidRDefault="00000000">
      <w:r>
        <w:t>What data would you need?</w:t>
      </w:r>
      <w:r>
        <w:br/>
        <w:t>______________________________________________________________________</w:t>
      </w:r>
      <w:r>
        <w:br/>
      </w:r>
    </w:p>
    <w:p w14:paraId="7A09FD8A" w14:textId="77777777" w:rsidR="009B092F" w:rsidRDefault="00000000">
      <w:r>
        <w:t>What ethical concerns exist?</w:t>
      </w:r>
      <w:r>
        <w:br/>
        <w:t>______________________________________________________________________</w:t>
      </w:r>
      <w:r>
        <w:br/>
      </w:r>
    </w:p>
    <w:p w14:paraId="6C509EE7" w14:textId="77777777" w:rsidR="009B092F" w:rsidRDefault="00000000">
      <w:r>
        <w:t>How would you measure success?</w:t>
      </w:r>
      <w:r>
        <w:br/>
        <w:t>______________________________________________________________________</w:t>
      </w:r>
      <w:r>
        <w:br/>
      </w:r>
    </w:p>
    <w:p w14:paraId="6BECE2DA" w14:textId="77777777" w:rsidR="009B092F" w:rsidRDefault="00000000">
      <w:r>
        <w:t>Who would this help?</w:t>
      </w:r>
      <w:r>
        <w:br/>
        <w:t>______________________________________________________________________</w:t>
      </w:r>
      <w:r>
        <w:br/>
      </w:r>
    </w:p>
    <w:p w14:paraId="79C7A46D" w14:textId="77777777" w:rsidR="009B092F" w:rsidRDefault="00000000">
      <w:r>
        <w:br w:type="page"/>
      </w:r>
    </w:p>
    <w:p w14:paraId="7AFBE4B4" w14:textId="77777777" w:rsidR="009B092F" w:rsidRDefault="00000000">
      <w:pPr>
        <w:pStyle w:val="Heading3"/>
      </w:pPr>
      <w:r>
        <w:lastRenderedPageBreak/>
        <w:t>Problem 2:</w:t>
      </w:r>
    </w:p>
    <w:p w14:paraId="2C81B804" w14:textId="77777777" w:rsidR="009B092F" w:rsidRDefault="00000000">
      <w:r>
        <w:t>Is AI appropriate for this problem?  ☐ Yes  ☐ No  ☐ Maybe</w:t>
      </w:r>
    </w:p>
    <w:p w14:paraId="077D3737" w14:textId="77777777" w:rsidR="009B092F" w:rsidRDefault="00000000">
      <w:r>
        <w:t>Why or why not?</w:t>
      </w:r>
      <w:r>
        <w:br/>
        <w:t>______________________________________________________________________</w:t>
      </w:r>
      <w:r>
        <w:br/>
      </w:r>
    </w:p>
    <w:p w14:paraId="69BBF093" w14:textId="77777777" w:rsidR="009B092F" w:rsidRDefault="00000000">
      <w:r>
        <w:t>What data would you need?</w:t>
      </w:r>
      <w:r>
        <w:br/>
        <w:t>______________________________________________________________________</w:t>
      </w:r>
      <w:r>
        <w:br/>
      </w:r>
    </w:p>
    <w:p w14:paraId="6A092F10" w14:textId="77777777" w:rsidR="009B092F" w:rsidRDefault="00000000">
      <w:r>
        <w:t>What ethical concerns exist?</w:t>
      </w:r>
      <w:r>
        <w:br/>
        <w:t>______________________________________________________________________</w:t>
      </w:r>
      <w:r>
        <w:br/>
      </w:r>
    </w:p>
    <w:p w14:paraId="7D5F55B8" w14:textId="77777777" w:rsidR="009B092F" w:rsidRDefault="00000000">
      <w:r>
        <w:t>How would you measure success?</w:t>
      </w:r>
      <w:r>
        <w:br/>
        <w:t>______________________________________________________________________</w:t>
      </w:r>
      <w:r>
        <w:br/>
      </w:r>
    </w:p>
    <w:p w14:paraId="4D687D09" w14:textId="77777777" w:rsidR="009B092F" w:rsidRDefault="00000000">
      <w:r>
        <w:t>Who would this help?</w:t>
      </w:r>
      <w:r>
        <w:br/>
        <w:t>______________________________________________________________________</w:t>
      </w:r>
      <w:r>
        <w:br/>
      </w:r>
    </w:p>
    <w:p w14:paraId="3C91B296" w14:textId="77777777" w:rsidR="009B092F" w:rsidRDefault="00000000">
      <w:r>
        <w:br w:type="page"/>
      </w:r>
    </w:p>
    <w:p w14:paraId="3C7D090C" w14:textId="77777777" w:rsidR="009B092F" w:rsidRDefault="00000000">
      <w:pPr>
        <w:pStyle w:val="Heading3"/>
      </w:pPr>
      <w:r>
        <w:lastRenderedPageBreak/>
        <w:t>Problem 3:</w:t>
      </w:r>
    </w:p>
    <w:p w14:paraId="23D0E20F" w14:textId="77777777" w:rsidR="009B092F" w:rsidRDefault="00000000">
      <w:r>
        <w:t>Is AI appropriate for this problem?  ☐ Yes  ☐ No  ☐ Maybe</w:t>
      </w:r>
    </w:p>
    <w:p w14:paraId="1F7D24FB" w14:textId="77777777" w:rsidR="009B092F" w:rsidRDefault="00000000">
      <w:r>
        <w:t>Why or why not?</w:t>
      </w:r>
      <w:r>
        <w:br/>
        <w:t>______________________________________________________________________</w:t>
      </w:r>
      <w:r>
        <w:br/>
      </w:r>
    </w:p>
    <w:p w14:paraId="1F006842" w14:textId="77777777" w:rsidR="009B092F" w:rsidRDefault="00000000">
      <w:r>
        <w:t>What data would you need?</w:t>
      </w:r>
      <w:r>
        <w:br/>
        <w:t>______________________________________________________________________</w:t>
      </w:r>
      <w:r>
        <w:br/>
      </w:r>
    </w:p>
    <w:p w14:paraId="6DAC72DB" w14:textId="77777777" w:rsidR="009B092F" w:rsidRDefault="00000000">
      <w:r>
        <w:t>What ethical concerns exist?</w:t>
      </w:r>
      <w:r>
        <w:br/>
        <w:t>______________________________________________________________________</w:t>
      </w:r>
      <w:r>
        <w:br/>
      </w:r>
    </w:p>
    <w:p w14:paraId="0BBF3552" w14:textId="77777777" w:rsidR="009B092F" w:rsidRDefault="00000000">
      <w:r>
        <w:t>How would you measure success?</w:t>
      </w:r>
      <w:r>
        <w:br/>
        <w:t>______________________________________________________________________</w:t>
      </w:r>
      <w:r>
        <w:br/>
      </w:r>
    </w:p>
    <w:p w14:paraId="416D44B5" w14:textId="77777777" w:rsidR="009B092F" w:rsidRDefault="00000000">
      <w:r>
        <w:t>Who would this help?</w:t>
      </w:r>
      <w:r>
        <w:br/>
        <w:t>______________________________________________________________________</w:t>
      </w:r>
      <w:r>
        <w:br/>
      </w:r>
    </w:p>
    <w:p w14:paraId="17F1BD41" w14:textId="77777777" w:rsidR="009B092F" w:rsidRDefault="00000000">
      <w:pPr>
        <w:pStyle w:val="Heading2"/>
      </w:pPr>
      <w:r>
        <w:t>Final Selection:</w:t>
      </w:r>
    </w:p>
    <w:p w14:paraId="2FF636DD" w14:textId="77777777" w:rsidR="009B092F" w:rsidRDefault="00000000">
      <w:r>
        <w:t>Which problem will you focus on? _____</w:t>
      </w:r>
    </w:p>
    <w:p w14:paraId="13A3845F" w14:textId="77777777" w:rsidR="009B092F" w:rsidRDefault="00000000">
      <w:r>
        <w:t>Why did you choose this one?</w:t>
      </w:r>
      <w:r>
        <w:br/>
        <w:t>______________________________________________________________________</w:t>
      </w:r>
    </w:p>
    <w:sectPr w:rsidR="009B092F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9500C" w14:textId="77777777" w:rsidR="00792839" w:rsidRDefault="00792839" w:rsidP="001B1914">
      <w:pPr>
        <w:spacing w:after="0" w:line="240" w:lineRule="auto"/>
      </w:pPr>
      <w:r>
        <w:separator/>
      </w:r>
    </w:p>
  </w:endnote>
  <w:endnote w:type="continuationSeparator" w:id="0">
    <w:p w14:paraId="0B2EFFEA" w14:textId="77777777" w:rsidR="00792839" w:rsidRDefault="00792839" w:rsidP="001B1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16C31" w14:textId="77777777" w:rsidR="00792839" w:rsidRDefault="00792839" w:rsidP="001B1914">
      <w:pPr>
        <w:spacing w:after="0" w:line="240" w:lineRule="auto"/>
      </w:pPr>
      <w:r>
        <w:separator/>
      </w:r>
    </w:p>
  </w:footnote>
  <w:footnote w:type="continuationSeparator" w:id="0">
    <w:p w14:paraId="007409B1" w14:textId="77777777" w:rsidR="00792839" w:rsidRDefault="00792839" w:rsidP="001B19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7C806" w14:textId="6953D839" w:rsidR="001B1914" w:rsidRPr="001B1914" w:rsidRDefault="001B1914" w:rsidP="001B191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09AEA55" wp14:editId="5BB60517">
          <wp:simplePos x="0" y="0"/>
          <wp:positionH relativeFrom="column">
            <wp:posOffset>-1038225</wp:posOffset>
          </wp:positionH>
          <wp:positionV relativeFrom="paragraph">
            <wp:posOffset>-361950</wp:posOffset>
          </wp:positionV>
          <wp:extent cx="971550" cy="971550"/>
          <wp:effectExtent l="0" t="0" r="0" b="0"/>
          <wp:wrapThrough wrapText="bothSides">
            <wp:wrapPolygon edited="0">
              <wp:start x="0" y="0"/>
              <wp:lineTo x="0" y="21176"/>
              <wp:lineTo x="21176" y="21176"/>
              <wp:lineTo x="21176" y="0"/>
              <wp:lineTo x="0" y="0"/>
            </wp:wrapPolygon>
          </wp:wrapThrough>
          <wp:docPr id="172916609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9166095" name="Picture 172916609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1550" cy="971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75775935">
    <w:abstractNumId w:val="8"/>
  </w:num>
  <w:num w:numId="2" w16cid:durableId="1268659729">
    <w:abstractNumId w:val="6"/>
  </w:num>
  <w:num w:numId="3" w16cid:durableId="702484506">
    <w:abstractNumId w:val="5"/>
  </w:num>
  <w:num w:numId="4" w16cid:durableId="1693190427">
    <w:abstractNumId w:val="4"/>
  </w:num>
  <w:num w:numId="5" w16cid:durableId="96026069">
    <w:abstractNumId w:val="7"/>
  </w:num>
  <w:num w:numId="6" w16cid:durableId="34500708">
    <w:abstractNumId w:val="3"/>
  </w:num>
  <w:num w:numId="7" w16cid:durableId="418719212">
    <w:abstractNumId w:val="2"/>
  </w:num>
  <w:num w:numId="8" w16cid:durableId="775640482">
    <w:abstractNumId w:val="1"/>
  </w:num>
  <w:num w:numId="9" w16cid:durableId="1598245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B1914"/>
    <w:rsid w:val="0029639D"/>
    <w:rsid w:val="00326F90"/>
    <w:rsid w:val="00683F7F"/>
    <w:rsid w:val="00792839"/>
    <w:rsid w:val="009B092F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B617360"/>
  <w14:defaultImageDpi w14:val="300"/>
  <w15:docId w15:val="{93B101CC-3362-45C1-BCE7-4BA2260F9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Chris Calder</cp:lastModifiedBy>
  <cp:revision>2</cp:revision>
  <dcterms:created xsi:type="dcterms:W3CDTF">2013-12-23T23:15:00Z</dcterms:created>
  <dcterms:modified xsi:type="dcterms:W3CDTF">2026-01-01T00:51:00Z</dcterms:modified>
  <cp:category/>
</cp:coreProperties>
</file>